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Microsoft Java 11.0.26 on Windows Server 2022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FA. Industriestrasse 9, 8117 Fällanden</w:t>
          </w:r>
        </w:p>
        <w:p>
          <w:pPr>
            <w:spacing w:before="0" w:after="0"/>
          </w:pPr>
          <w:r>
            <w:t>767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